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6644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ВСЕРОССИЙСКАЯ ОЛИМПИАДА ШКОЛЬНИКОВ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ЛИТЕРАТУРА. 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уч. г.</w:t>
      </w:r>
    </w:p>
    <w:p w14:paraId="545C1D59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ШКОЛЬНЫЙ ЭТАП. 7 КЛАСС</w:t>
      </w:r>
    </w:p>
    <w:p w14:paraId="4291F87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1-5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. Соотнесите иллюстрацию к литературному произведению с отрывком из</w:t>
      </w:r>
    </w:p>
    <w:p w14:paraId="437606AA">
      <w:pPr>
        <w:widowControl w:val="0"/>
        <w:spacing w:line="1" w:lineRule="exact"/>
      </w:pPr>
      <w:r>
        <w:drawing>
          <wp:anchor distT="448310" distB="8890" distL="0" distR="0" simplePos="0" relativeHeight="251660288" behindDoc="0" locked="0" layoutInCell="1" allowOverlap="1">
            <wp:simplePos x="0" y="0"/>
            <wp:positionH relativeFrom="page">
              <wp:posOffset>638810</wp:posOffset>
            </wp:positionH>
            <wp:positionV relativeFrom="paragraph">
              <wp:posOffset>448310</wp:posOffset>
            </wp:positionV>
            <wp:extent cx="3023870" cy="7174865"/>
            <wp:effectExtent l="0" t="0" r="5080" b="6985"/>
            <wp:wrapTopAndBottom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717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693420</wp:posOffset>
                </wp:positionH>
                <wp:positionV relativeFrom="paragraph">
                  <wp:posOffset>0</wp:posOffset>
                </wp:positionV>
                <wp:extent cx="2091055" cy="42989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4298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401D520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текста этого произведения.</w:t>
                            </w:r>
                          </w:p>
                          <w:p w14:paraId="55B198FF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Иллюстрации: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1026" o:spt="202" type="#_x0000_t202" style="position:absolute;left:0pt;margin-left:54.6pt;margin-top:0pt;height:33.85pt;width:164.65pt;mso-position-horizontal-relative:page;z-index:251661312;mso-width-relative:page;mso-height-relative:page;" filled="f" stroked="f" coordsize="21600,21600" o:gfxdata="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PJ5IZ1gAAAAcBAAAPAAAA&#10;AAAAAAEAIAAAACIAAABkcnMvZG93bnJldi54bWxQSwECFAAUAAAACACHTuJAqs8WS6UBAABkAwAA&#10;DgAAAAAAAAABACAAAAAl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401D520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текста этого произведения.</w:t>
                      </w:r>
                    </w:p>
                    <w:p w14:paraId="55B198FF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Иллюстрации: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2080260</wp:posOffset>
                </wp:positionH>
                <wp:positionV relativeFrom="paragraph">
                  <wp:posOffset>7416165</wp:posOffset>
                </wp:positionV>
                <wp:extent cx="170815" cy="216535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81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5809FC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1026" o:spt="202" type="#_x0000_t202" style="position:absolute;left:0pt;margin-left:163.8pt;margin-top:583.95pt;height:17.05pt;width:13.45pt;mso-position-horizontal-relative:page;z-index:251661312;mso-width-relative:page;mso-height-relative:page;" filled="f" stroked="f" coordsize="21600,21600" o:gfxdata="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ReEC22wAAAA0BAAAP&#10;AAAAAAAAAAEAIAAAACIAAABkcnMvZG93bnJldi54bWxQSwECFAAUAAAACACHTuJAdkTTQaMBAABj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A5809FC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542290" distB="5102225" distL="0" distR="0" simplePos="0" relativeHeight="251660288" behindDoc="0" locked="0" layoutInCell="1" allowOverlap="1">
            <wp:simplePos x="0" y="0"/>
            <wp:positionH relativeFrom="page">
              <wp:posOffset>3830320</wp:posOffset>
            </wp:positionH>
            <wp:positionV relativeFrom="paragraph">
              <wp:posOffset>542290</wp:posOffset>
            </wp:positionV>
            <wp:extent cx="2743200" cy="1987550"/>
            <wp:effectExtent l="0" t="0" r="0" b="12700"/>
            <wp:wrapTopAndBottom/>
            <wp:docPr id="7" name="Shap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hape 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98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2968625" distB="2861945" distL="0" distR="0" simplePos="0" relativeHeight="251660288" behindDoc="0" locked="0" layoutInCell="1" allowOverlap="1">
            <wp:simplePos x="0" y="0"/>
            <wp:positionH relativeFrom="page">
              <wp:posOffset>4305300</wp:posOffset>
            </wp:positionH>
            <wp:positionV relativeFrom="paragraph">
              <wp:posOffset>2968625</wp:posOffset>
            </wp:positionV>
            <wp:extent cx="1798320" cy="1804670"/>
            <wp:effectExtent l="0" t="0" r="11430" b="5080"/>
            <wp:wrapTopAndBottom/>
            <wp:docPr id="9" name="Shap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hape 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804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4940935" distB="2447290" distL="0" distR="0" simplePos="0" relativeHeight="251660288" behindDoc="0" locked="0" layoutInCell="1" allowOverlap="1">
                <wp:simplePos x="0" y="0"/>
                <wp:positionH relativeFrom="page">
                  <wp:posOffset>5113020</wp:posOffset>
                </wp:positionH>
                <wp:positionV relativeFrom="paragraph">
                  <wp:posOffset>4940935</wp:posOffset>
                </wp:positionV>
                <wp:extent cx="191770" cy="243840"/>
                <wp:effectExtent l="0" t="0" r="0" b="0"/>
                <wp:wrapTopAndBottom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" cy="2438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06AA7C5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" o:spid="_x0000_s1026" o:spt="202" type="#_x0000_t202" style="position:absolute;left:0pt;margin-left:402.6pt;margin-top:389.05pt;height:19.2pt;width:15.1pt;mso-position-horizontal-relative:page;mso-wrap-distance-bottom:192.7pt;mso-wrap-distance-top:389.05pt;mso-wrap-style:none;z-index:251660288;mso-width-relative:page;mso-height-relative:page;" filled="f" stroked="f" coordsize="21600,21600" o:gfxdata="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o8gB92AAA&#10;AAsBAAAPAAAAAAAAAAEAIAAAACIAAABkcnMvZG93bnJldi54bWxQSwECFAAUAAAACACHTuJA4aZv&#10;FqwBAABxAwAADgAAAAAAAAABACAAAAAn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06AA7C5"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drawing>
          <wp:anchor distT="5193665" distB="277495" distL="0" distR="0" simplePos="0" relativeHeight="251660288" behindDoc="0" locked="0" layoutInCell="1" allowOverlap="1">
            <wp:simplePos x="0" y="0"/>
            <wp:positionH relativeFrom="page">
              <wp:posOffset>3954780</wp:posOffset>
            </wp:positionH>
            <wp:positionV relativeFrom="paragraph">
              <wp:posOffset>5193665</wp:posOffset>
            </wp:positionV>
            <wp:extent cx="2493010" cy="2164080"/>
            <wp:effectExtent l="0" t="0" r="2540" b="7620"/>
            <wp:wrapTopAndBottom/>
            <wp:docPr id="13" name="Shap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hape 1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93010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5116195</wp:posOffset>
                </wp:positionH>
                <wp:positionV relativeFrom="paragraph">
                  <wp:posOffset>7415530</wp:posOffset>
                </wp:positionV>
                <wp:extent cx="176530" cy="216535"/>
                <wp:effectExtent l="0" t="0" r="0" b="0"/>
                <wp:wrapNone/>
                <wp:docPr id="15" name="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31A0BE9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6)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" o:spid="_x0000_s1026" o:spt="202" type="#_x0000_t202" style="position:absolute;left:0pt;margin-left:402.85pt;margin-top:583.9pt;height:17.05pt;width:13.9pt;mso-position-horizontal-relative:page;z-index:251661312;mso-width-relative:page;mso-height-relative:page;" filled="f" stroked="f" coordsize="21600,21600" o:gfxdata="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CiSLrbAAAADQEAAA8A&#10;AAAAAAAAAQAgAAAAIgAAAGRycy9kb3ducmV2LnhtbFBLAQIUABQAAAAIAIdO4kDXaHBkogEAAGU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31A0BE9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6)</w:t>
                      </w:r>
                    </w:p>
                  </w:txbxContent>
                </v:textbox>
              </v:shape>
            </w:pict>
          </mc:Fallback>
        </mc:AlternateContent>
      </w:r>
    </w:p>
    <w:p w14:paraId="25AF640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Отрывки из текстов:</w:t>
      </w:r>
    </w:p>
    <w:p w14:paraId="2BA4D1C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Труд этот, Ваня, был страшно громаден, - Не по плечу одному!</w:t>
      </w:r>
    </w:p>
    <w:p w14:paraId="3484A105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мире есть царь: этот царь беспощаден, Голод названье ему.</w:t>
      </w:r>
    </w:p>
    <w:p w14:paraId="7D98568C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Водит он армии; в море судами Правит; в артели сгоняет людей, Ходит за плугом, стоит за плечами Каменотёсцев, ткачей.</w:t>
      </w:r>
    </w:p>
    <w:p w14:paraId="256944F6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Г олод в тот год ещё не отпустил, а нас у матери было трое, я самый старший. Весной, когда пришлось особенно туго, я глотал сам и заставлял глотать сестрёнку глазки проросшей картошки и зерна, овса и ржи, чтобы развести посадки в животе, - тогда не придётся всё время думать о еде. Всё лето мы старательно поливали свои семена чистой ангарской водичкой, но урожая почему-то не дождались или он был настолько мал, что мы его не почувствовали. Впрочем, я думаю, что затея эта не совсем бесполезная и человеку когда-нибудь ещё пригодится, а мы по неопытности что-то там делали неверно.</w:t>
      </w:r>
    </w:p>
    <w:p w14:paraId="71B49967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Муза, скажи мне о том многоопытном муже, который, Странствуя долго со дня, как святой Илион им разрушен, Многих людей города посетил и обычаи видел, Много и сердцем скорбел на морях, о спасенье заботясь Жизни своей и возврате в отчизну сопутников; тщетны Были, однако, заботы, не спас он сопутников: сами Гибель они на себя навлекли святотатством, безумцы, Съевши быков Гелиоса, над нами ходящего бога, - День возврата у них он похитил. Скажи же об этом Что-нибудь нам, о Зевесова дочь, благосклонная Муза.</w:t>
      </w:r>
    </w:p>
    <w:p w14:paraId="70565A05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Десять лет скитальческой жизни оставили в его руках очень немного денег. Он стал работать. Скоро в городских магазинах появились его игрушки - искусно сделанные маленькие модели лодок, катеров, однопалубных и двухпалубных парусников, крейсеров, пароходов - словом, того, что он близко знал, что, в силу характера работы, отчасти заменяло ему грохот портовой жизни и живописный труд плаваний.</w:t>
      </w:r>
    </w:p>
    <w:p w14:paraId="2F309B84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Итак, мне пришлось выбирать другую профессию, и я выучился на лётчика. Облетел я чуть ли не весь свет. И география, по правде сказать, мне очень пригодилась. Я умел с первого взгляда отличить Китай от Аризоны. Это очень полезно, если ночью собьёшься с пути.</w:t>
      </w:r>
    </w:p>
    <w:p w14:paraId="6373585F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Выбрать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четыре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характеристики, присущие басне как жанру.</w:t>
      </w:r>
    </w:p>
    <w:p w14:paraId="1EDE5F3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аллегоричность</w:t>
      </w:r>
    </w:p>
    <w:p w14:paraId="132C76C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мораль</w:t>
      </w:r>
    </w:p>
    <w:p w14:paraId="41E450F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краткость</w:t>
      </w:r>
    </w:p>
    <w:p w14:paraId="2A492AA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исключительно поэтическая форма</w:t>
      </w:r>
    </w:p>
    <w:p w14:paraId="203197A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наличие комического (смехового) начала</w:t>
      </w:r>
    </w:p>
    <w:p w14:paraId="1804DF06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герои - всегда животные</w:t>
      </w:r>
    </w:p>
    <w:p w14:paraId="70A0E320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Выберите из приведённых отрывков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два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являющиеся фрагментами басен. Оценивается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верный ответ.</w:t>
      </w:r>
    </w:p>
    <w:p w14:paraId="6A43FC3F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777"/>
        </w:tabs>
        <w:bidi w:val="0"/>
        <w:spacing w:before="0" w:after="0" w:line="240" w:lineRule="auto"/>
        <w:ind w:left="740" w:right="0" w:hanging="3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«Довольно ль?» - «Нет ещё». - «Не треснула б». - «Не бойсь». - «Смотри, ты Крезом стал». - «Ещё, ещё маленько:</w:t>
      </w:r>
    </w:p>
    <w:p w14:paraId="4958E00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Хоть горсточку прибрось». -</w:t>
      </w:r>
    </w:p>
    <w:p w14:paraId="4D29950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«Эй, полно! Посмотри, сума ползёт уж врозь». -</w:t>
      </w:r>
    </w:p>
    <w:p w14:paraId="2550A6F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«Ещё щепоточку». Но тут кошель прорвался,</w:t>
      </w:r>
    </w:p>
    <w:p w14:paraId="5D3CC4E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Рассыпалась казна и обратилась в прах,</w:t>
      </w:r>
    </w:p>
    <w:p w14:paraId="63FEFAA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Фортуна скрылася: одна сума в глазах,</w:t>
      </w:r>
    </w:p>
    <w:p w14:paraId="5121E52B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Нищий нищеньким по-прежнему остался.</w:t>
      </w:r>
    </w:p>
    <w:p w14:paraId="7770A790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06"/>
        </w:tabs>
        <w:bidi w:val="0"/>
        <w:spacing w:before="0" w:after="0" w:line="240" w:lineRule="auto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Живёт Балда в поповом доме,</w:t>
      </w:r>
    </w:p>
    <w:p w14:paraId="062EAC4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Спит себе на соломе,</w:t>
      </w:r>
    </w:p>
    <w:p w14:paraId="78A745E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Ест за четверых,</w:t>
      </w:r>
    </w:p>
    <w:p w14:paraId="3939185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Работает за семерых;</w:t>
      </w:r>
    </w:p>
    <w:p w14:paraId="4DF72F5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До светла всё у него пляшет,</w:t>
      </w:r>
    </w:p>
    <w:p w14:paraId="4F433CF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Лошадь запряжёт, полосу вспашет,</w:t>
      </w:r>
    </w:p>
    <w:p w14:paraId="51B6731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Печь затопит, всё заготовит, закупит,</w:t>
      </w:r>
    </w:p>
    <w:p w14:paraId="7CC2199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Яичко испечёт да сам и облупит.</w:t>
      </w:r>
    </w:p>
    <w:p w14:paraId="056CE2A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Попадья Балдой не нахвалится,</w:t>
      </w:r>
    </w:p>
    <w:p w14:paraId="535CF43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Поповна о Балде лишь и печалится,</w:t>
      </w:r>
    </w:p>
    <w:p w14:paraId="12AE8D5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Попёнок зовёт его тятей;</w:t>
      </w:r>
    </w:p>
    <w:p w14:paraId="5C24C4A1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Кашу заварит, нянчится с дитятей.</w:t>
      </w:r>
    </w:p>
    <w:p w14:paraId="7741EEBE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01"/>
        </w:tabs>
        <w:bidi w:val="0"/>
        <w:spacing w:before="0" w:after="0" w:line="240" w:lineRule="auto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 царя твёрже сухаря.</w:t>
      </w:r>
    </w:p>
    <w:p w14:paraId="3588AC0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Пошлёт на медведя - пойдёшь на медведя, а куда деваться - надо, Федя!</w:t>
      </w:r>
    </w:p>
    <w:p w14:paraId="598326D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Или дичь и рыба - или меч и дыба.</w:t>
      </w:r>
    </w:p>
    <w:p w14:paraId="71D2EC1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74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Обошёл Федот сто лесов, сто болот, да всё зазря - ни куропатки, ни глухаря!</w:t>
      </w:r>
    </w:p>
    <w:p w14:paraId="789E946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Устал, нет мочи, да и дело к ночи.</w:t>
      </w:r>
    </w:p>
    <w:p w14:paraId="499C021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Хоть с пустой сумой, а пора домой.</w:t>
      </w:r>
    </w:p>
    <w:p w14:paraId="459B705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Вдруг видит - птица, лесная голубица, сидит, не таится, ружья</w:t>
      </w:r>
    </w:p>
    <w:p w14:paraId="2029916B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боится...</w:t>
      </w:r>
      <w:r>
        <w:br w:type="page"/>
      </w:r>
    </w:p>
    <w:p w14:paraId="68A27BA1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01"/>
        </w:tabs>
        <w:bidi w:val="0"/>
        <w:spacing w:before="0" w:after="0" w:line="240" w:lineRule="auto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Преосторожная, прехитрая Лисица,</w:t>
      </w:r>
    </w:p>
    <w:p w14:paraId="5E68649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Цыплят и кур ловить большая мастерица,</w:t>
      </w:r>
    </w:p>
    <w:p w14:paraId="2CD9C97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 старости своей так сделалась проста,</w:t>
      </w:r>
    </w:p>
    <w:p w14:paraId="62DC924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Что в западню попалась;</w:t>
      </w:r>
    </w:p>
    <w:p w14:paraId="2B7B2AE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74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Вертелась всячески, туда-сюда металась, И вырвалась кой-как, но только без хвоста.</w:t>
      </w:r>
    </w:p>
    <w:p w14:paraId="69A6D0E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в лес бесхвостой показаться?</w:t>
      </w:r>
    </w:p>
    <w:p w14:paraId="4395D04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Плутовка вздумала на хитрости подняться.</w:t>
      </w:r>
    </w:p>
    <w:p w14:paraId="32E43B8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Взяв важный и степенный вид,</w:t>
      </w:r>
    </w:p>
    <w:p w14:paraId="057D3D7D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7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Идёт в пещеру, где сбиралися лисицы.</w:t>
      </w:r>
    </w:p>
    <w:p w14:paraId="2D20809A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796"/>
        </w:tabs>
        <w:bidi w:val="0"/>
        <w:spacing w:before="0" w:after="0" w:line="240" w:lineRule="auto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Плачет Киска в коридоре.</w:t>
      </w:r>
    </w:p>
    <w:p w14:paraId="6B9E907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 неё большое горе:</w:t>
      </w:r>
    </w:p>
    <w:p w14:paraId="1E4968B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Злые люди</w:t>
      </w:r>
    </w:p>
    <w:p w14:paraId="17D5639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Бедной Киске</w:t>
      </w:r>
    </w:p>
    <w:p w14:paraId="4CB6B36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дают</w:t>
      </w:r>
    </w:p>
    <w:p w14:paraId="1D5E4CD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Украсть</w:t>
      </w:r>
    </w:p>
    <w:p w14:paraId="6E2B0E2E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Сосиски!</w:t>
      </w:r>
    </w:p>
    <w:p w14:paraId="7B5CEC16">
      <w:pPr>
        <w:pStyle w:val="7"/>
        <w:keepNext w:val="0"/>
        <w:keepLines w:val="0"/>
        <w:widowControl w:val="0"/>
        <w:shd w:val="clear" w:color="auto" w:fill="auto"/>
        <w:tabs>
          <w:tab w:val="left" w:pos="810"/>
        </w:tabs>
        <w:bidi w:val="0"/>
        <w:spacing w:before="0" w:after="0" w:line="240" w:lineRule="auto"/>
        <w:ind w:left="0" w:right="0" w:firstLine="0"/>
        <w:jc w:val="both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3143885</wp:posOffset>
                </wp:positionH>
                <wp:positionV relativeFrom="paragraph">
                  <wp:posOffset>12700</wp:posOffset>
                </wp:positionV>
                <wp:extent cx="3709670" cy="222250"/>
                <wp:effectExtent l="0" t="0" r="0" b="0"/>
                <wp:wrapSquare wrapText="bothSides"/>
                <wp:docPr id="17" name="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967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63542CE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из произведения и портрет автора этого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7" o:spid="_x0000_s1026" o:spt="202" type="#_x0000_t202" style="position:absolute;left:0pt;margin-left:247.55pt;margin-top:1pt;height:17.5pt;width:292.1pt;mso-position-horizontal-relative:page;mso-wrap-distance-bottom:0pt;mso-wrap-distance-left:9pt;mso-wrap-distance-right:9pt;mso-wrap-distance-top:0pt;mso-wrap-style:none;z-index:251660288;mso-width-relative:page;mso-height-relative:page;" filled="f" stroked="f" coordsize="21600,21600" o:gfxdata="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BNoEX3WAAAA&#10;CQEAAA8AAAAAAAAAAQAgAAAAIgAAAGRycy9kb3ducmV2LnhtbFBLAQIUABQAAAAIAIdO4kATv1M4&#10;rQEAAHIDAAAOAAAAAAAAAAEAIAAAACU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63542CE"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из произведения и портрет автора этого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8-12.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Соотнесите отрывок</w:t>
      </w:r>
    </w:p>
    <w:p w14:paraId="13F3253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произведения.</w:t>
      </w:r>
    </w:p>
    <w:p w14:paraId="32F7F19E">
      <w:pPr>
        <w:pStyle w:val="7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Портреты авторов:</w:t>
      </w:r>
    </w:p>
    <w:p w14:paraId="0353B2ED">
      <w:pPr>
        <w:widowControl w:val="0"/>
        <w:spacing w:after="7430" w:line="1" w:lineRule="exact"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986155</wp:posOffset>
            </wp:positionH>
            <wp:positionV relativeFrom="paragraph">
              <wp:posOffset>0</wp:posOffset>
            </wp:positionV>
            <wp:extent cx="1718945" cy="2133600"/>
            <wp:effectExtent l="0" t="0" r="14605" b="0"/>
            <wp:wrapNone/>
            <wp:docPr id="19" name="Shap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Shape 1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3187065</wp:posOffset>
            </wp:positionH>
            <wp:positionV relativeFrom="paragraph">
              <wp:posOffset>18415</wp:posOffset>
            </wp:positionV>
            <wp:extent cx="1639570" cy="2096770"/>
            <wp:effectExtent l="0" t="0" r="17780" b="17780"/>
            <wp:wrapNone/>
            <wp:docPr id="21" name="Shap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hape 2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39570" cy="2096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234950" distL="0" distR="0" simplePos="0" relativeHeight="251659264" behindDoc="1" locked="0" layoutInCell="1" allowOverlap="1">
            <wp:simplePos x="0" y="0"/>
            <wp:positionH relativeFrom="page">
              <wp:posOffset>5131435</wp:posOffset>
            </wp:positionH>
            <wp:positionV relativeFrom="paragraph">
              <wp:posOffset>18415</wp:posOffset>
            </wp:positionV>
            <wp:extent cx="1621790" cy="2096770"/>
            <wp:effectExtent l="0" t="0" r="16510" b="17780"/>
            <wp:wrapNone/>
            <wp:docPr id="23" name="Shap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Shape 23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2096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5854065</wp:posOffset>
                </wp:positionH>
                <wp:positionV relativeFrom="paragraph">
                  <wp:posOffset>2133600</wp:posOffset>
                </wp:positionV>
                <wp:extent cx="176530" cy="213360"/>
                <wp:effectExtent l="0" t="0" r="0" b="0"/>
                <wp:wrapNone/>
                <wp:docPr id="25" name="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133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1955849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3)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5" o:spid="_x0000_s1026" o:spt="202" type="#_x0000_t202" style="position:absolute;left:0pt;margin-left:460.95pt;margin-top:168pt;height:16.8pt;width:13.9pt;mso-position-horizontal-relative:page;z-index:251661312;mso-width-relative:page;mso-height-relative:page;" filled="f" stroked="f" coordsize="21600,21600" o:gfxdata="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xx6+X2QAAAAsBAAAP&#10;AAAAAAAAAAEAIAAAACIAAABkcnMvZG93bnJldi54bWxQSwECFAAUAAAACACHTuJAYsjQb6UBAABl&#10;AwAADgAAAAAAAAABACAAAAAo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1955849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225425" distL="0" distR="0" simplePos="0" relativeHeight="251659264" behindDoc="1" locked="0" layoutInCell="1" allowOverlap="1">
            <wp:simplePos x="0" y="0"/>
            <wp:positionH relativeFrom="page">
              <wp:posOffset>925195</wp:posOffset>
            </wp:positionH>
            <wp:positionV relativeFrom="paragraph">
              <wp:posOffset>2164080</wp:posOffset>
            </wp:positionV>
            <wp:extent cx="1835150" cy="2328545"/>
            <wp:effectExtent l="0" t="0" r="12700" b="14605"/>
            <wp:wrapNone/>
            <wp:docPr id="27" name="Shap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Shape 27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2328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1754505</wp:posOffset>
                </wp:positionH>
                <wp:positionV relativeFrom="paragraph">
                  <wp:posOffset>4495800</wp:posOffset>
                </wp:positionV>
                <wp:extent cx="179705" cy="222250"/>
                <wp:effectExtent l="0" t="0" r="0" b="0"/>
                <wp:wrapNone/>
                <wp:docPr id="29" name="Shap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05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4B4D75B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9" o:spid="_x0000_s1026" o:spt="202" type="#_x0000_t202" style="position:absolute;left:0pt;margin-left:138.15pt;margin-top:354pt;height:17.5pt;width:14.15pt;mso-position-horizontal-relative:page;z-index:251661312;mso-width-relative:page;mso-height-relative:page;" filled="f" stroked="f" coordsize="21600,21600" o:gfxdata="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dV/CY2gAAAAsBAAAP&#10;AAAAAAAAAAEAIAAAACIAAABkcnMvZG93bnJldi54bWxQSwECFAAUAAAACACHTuJAqR813a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4B4D75B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240665" distL="0" distR="0" simplePos="0" relativeHeight="251659264" behindDoc="1" locked="0" layoutInCell="1" allowOverlap="1">
            <wp:simplePos x="0" y="0"/>
            <wp:positionH relativeFrom="page">
              <wp:posOffset>3122930</wp:posOffset>
            </wp:positionH>
            <wp:positionV relativeFrom="paragraph">
              <wp:posOffset>2346960</wp:posOffset>
            </wp:positionV>
            <wp:extent cx="1779905" cy="2133600"/>
            <wp:effectExtent l="0" t="0" r="10795" b="0"/>
            <wp:wrapNone/>
            <wp:docPr id="31" name="Shap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Shape 3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7990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3927475</wp:posOffset>
                </wp:positionH>
                <wp:positionV relativeFrom="paragraph">
                  <wp:posOffset>4495800</wp:posOffset>
                </wp:positionV>
                <wp:extent cx="173990" cy="222250"/>
                <wp:effectExtent l="0" t="0" r="0" b="0"/>
                <wp:wrapNone/>
                <wp:docPr id="33" name="Shap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1943D3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3" o:spid="_x0000_s1026" o:spt="202" type="#_x0000_t202" style="position:absolute;left:0pt;margin-left:309.25pt;margin-top:354pt;height:17.5pt;width:13.7pt;mso-position-horizontal-relative:page;z-index:251661312;mso-width-relative:page;mso-height-relative:page;" filled="f" stroked="f" coordsize="21600,21600" o:gfxdata="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uu3Rh2gAAAAsBAAAP&#10;AAAAAAAAAAEAIAAAACIAAABkcnMvZG93bnJldi54bWxQSwECFAAUAAAACACHTuJAbZmPsK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B1943D3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243840" distL="0" distR="0" simplePos="0" relativeHeight="251659264" behindDoc="1" locked="0" layoutInCell="1" allowOverlap="1">
            <wp:simplePos x="0" y="0"/>
            <wp:positionH relativeFrom="page">
              <wp:posOffset>5052060</wp:posOffset>
            </wp:positionH>
            <wp:positionV relativeFrom="paragraph">
              <wp:posOffset>2350135</wp:posOffset>
            </wp:positionV>
            <wp:extent cx="1981200" cy="2127250"/>
            <wp:effectExtent l="0" t="0" r="0" b="6350"/>
            <wp:wrapNone/>
            <wp:docPr id="35" name="Shap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Shape 3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12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5859780</wp:posOffset>
                </wp:positionH>
                <wp:positionV relativeFrom="paragraph">
                  <wp:posOffset>4495800</wp:posOffset>
                </wp:positionV>
                <wp:extent cx="176530" cy="222250"/>
                <wp:effectExtent l="0" t="0" r="0" b="0"/>
                <wp:wrapNone/>
                <wp:docPr id="37" name="Shap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0483E9D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6)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7" o:spid="_x0000_s1026" o:spt="202" type="#_x0000_t202" style="position:absolute;left:0pt;margin-left:461.4pt;margin-top:354pt;height:17.5pt;width:13.9pt;mso-position-horizontal-relative:page;z-index:251661312;mso-width-relative:page;mso-height-relative:page;" filled="f" stroked="f" coordsize="21600,21600" o:gfxdata="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PLf5P7ZAAAACwEAAA8A&#10;AAAAAAAAAQAgAAAAIgAAAGRycy9kb3ducmV2LnhtbFBLAQIUABQAAAAIAIdO4kDSrsWwpAEAAGUD&#10;AAAOAAAAAAAAAAEAIAAAACg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0483E9D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6)</w:t>
                      </w:r>
                    </w:p>
                  </w:txbxContent>
                </v:textbox>
              </v:shape>
            </w:pict>
          </mc:Fallback>
        </mc:AlternateContent>
      </w:r>
    </w:p>
    <w:p w14:paraId="18D469B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Отрывки из текстов:</w:t>
      </w:r>
    </w:p>
    <w:p w14:paraId="75697FAD">
      <w:pPr>
        <w:pStyle w:val="7"/>
        <w:keepNext w:val="0"/>
        <w:keepLines w:val="0"/>
        <w:widowControl w:val="0"/>
        <w:shd w:val="clear" w:color="auto" w:fill="auto"/>
        <w:tabs>
          <w:tab w:val="left" w:pos="4574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Те из моих читателей, которые не живали в деревнях, не могут себе вообразить, что за прелесть эти уездные барышни! Воспитанные на чистом воздухе, в тени своих садовых яблонь, они знание света и жизни почерпают из книжек. Уединение, свобода и чтение рано в них развивают чувства и страсти, неизвестные рассеянным нашим красавицам. Для барышни звон колокольчика есть уже приключение, поездка в ближний город полагается эпохою в жизни, и посещение гостя оставляет долгое, иногда и вечное воспоминание. Конечно, всякому вольно смеяться над некоторыми их странностями; но шутки поверхностного наблюдателя не могут уничтожить их существенных достоинств, из коих главное: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особенность характера, самобытность</w:t>
      </w:r>
    </w:p>
    <w:p w14:paraId="07DDE2DF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(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individualite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), без чего, по мнению Жан-Поля, не существует и человеческого величия.</w:t>
      </w:r>
    </w:p>
    <w:p w14:paraId="25FDD804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Карась - рыба смирная и к идеализму склонная: недаром его монахи любят. Лежит он больше на самом дне речной заводи (где потише) или пруда, зарывшись в ил, и выбирает оттуда микроскопических ракушек для своего продовольствия. Ну, натурально, полежит-полежит, да что-нибудь и выдумает. Иногда даже и очень вольное. Но так как караси ни в цензуру своих мыслей не представляют, ни в участке не прописывают, то в политической неблагонадёжности их никто не подозревает. Если же иногда и видим, что от времени до времени на карасей устраивается облава, то отнюдь не за вольнодумство, а за то, что они вкусны.</w:t>
      </w:r>
    </w:p>
    <w:p w14:paraId="7D921A00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Раз, во время моего детства, няня, укладывая меня спать в рождественскую ночь, сказала, что у нас теперь на деревне очень многие не спят, а гадают, рядятся, ворожат и, между прочим, добывают себе «неразменный рубль». Она распространилась на тот счёт, что людям, которые пошли добывать неразменный рубль, теперь всех страшнее, потому что они должны лицом к лицу встретиться с дьяволом на далёком распутье и торговаться с ним за чёрную кошку; но зато их ждут и самые большие радости... Сколько можно накупить прекрасных вещей за беспереводный рубль! Что бы я наделал, если бы мне попался такой рубль! Мне тогда было всего лет восемь, но я уже побывал в своей жизни в Орле и в Кромах и знал некоторые превосходные произведения русского искусства, привозимые купцами к нашей приходской церкви на рождественскую ярмарку.</w:t>
      </w:r>
    </w:p>
    <w:p w14:paraId="5606379C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Однако, не успев отъехать несколько шагов от дома, он вдруг с ужасом вспомнил, что, в сущности, он не имеет права называть себя рыцарем и вступать в борьбу с настоящими рыцарями, так как ещё не посвящён в это благородное звание. Припомнил он и то, что если даже и будет посвящен, так должен ограничиваться употреблением одного «белого» оружия, то есть без девиза на щите, пока не отличится каким-нибудь особенным подвигом.</w:t>
      </w:r>
    </w:p>
    <w:p w14:paraId="7663C1B5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В начале августа жары часто стоят нестерпимые. В это время, от двенадцати до трёх часов, самый решительный и сосредоточенный человек не в состоянии охотиться и самая преданная собака начинает «чистить охотнику шпоры», то есть идёт за ним шагом, болезненно прищурив глаза и преувеличенно высунув язык, а в ответ на укоризны своего господина униженно виляет хвостом и выражает смущение на лице, но вперёд не подвигается. Именно в такой день случилось мне быть на охоте.</w:t>
      </w:r>
    </w:p>
    <w:p w14:paraId="0660DD33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Что объединяет эти произведения?</w:t>
      </w:r>
    </w:p>
    <w:p w14:paraId="4657175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«Барышня-крестьянка», «Маттео Фальконе», «Бежин луг»</w:t>
      </w:r>
    </w:p>
    <w:p w14:paraId="3477FE2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2506905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произведения русской литературы</w:t>
      </w:r>
    </w:p>
    <w:p w14:paraId="3345152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жанр (новелла, рассказ)</w:t>
      </w:r>
    </w:p>
    <w:p w14:paraId="26EEFCFA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главные герои - крестьяне</w:t>
      </w:r>
    </w:p>
    <w:p w14:paraId="201DB2ED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17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Что объединяет этих писателей?</w:t>
      </w:r>
    </w:p>
    <w:p w14:paraId="263F987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В.А. Жуковский и Ф. Шиллер</w:t>
      </w:r>
    </w:p>
    <w:p w14:paraId="3F876E7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6465D4F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Жуковский переводил произведения Шиллера</w:t>
      </w:r>
    </w:p>
    <w:p w14:paraId="43F04BE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оба были знакомы с Пушкиным</w:t>
      </w:r>
    </w:p>
    <w:p w14:paraId="7EED8315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сочиняли исторические драмы</w:t>
      </w:r>
    </w:p>
    <w:p w14:paraId="0E6B58D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15-22.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Прочитайте стихотворение и ответьте на вопросы.</w:t>
      </w:r>
    </w:p>
    <w:p w14:paraId="6736755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И.А. Бунин (1870-1953)</w:t>
      </w:r>
    </w:p>
    <w:p w14:paraId="1B9CEE3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86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Детство</w:t>
      </w:r>
    </w:p>
    <w:p w14:paraId="71941FC8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Чем жарче день, тем сладостней в бору</w:t>
      </w:r>
    </w:p>
    <w:p w14:paraId="611954D1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Дышать сухим смолистым ароматом,</w:t>
      </w:r>
    </w:p>
    <w:p w14:paraId="09B93FB1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весело мне было поутру</w:t>
      </w:r>
    </w:p>
    <w:p w14:paraId="68FF946F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Бродить по этим солнечным палатам!</w:t>
      </w:r>
    </w:p>
    <w:p w14:paraId="4935C6B4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Повсюду блеск, повсюду яркий свет,</w:t>
      </w:r>
    </w:p>
    <w:p w14:paraId="49092481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Песок - как шёлк... Прильну к сосне корявой</w:t>
      </w:r>
    </w:p>
    <w:p w14:paraId="7B9E2942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чувствую: мне только десять лет,</w:t>
      </w:r>
    </w:p>
    <w:p w14:paraId="2094BF73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 ствол - гигант, тяжёлый, величавый.</w:t>
      </w:r>
    </w:p>
    <w:p w14:paraId="61512016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Кора груба, морщиниста, красна,</w:t>
      </w:r>
    </w:p>
    <w:p w14:paraId="7554B3BE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Но так тепла, так солнцем вся прогрета!</w:t>
      </w:r>
    </w:p>
    <w:p w14:paraId="02D760FD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кажется, что пахнет не сосна,</w:t>
      </w:r>
    </w:p>
    <w:p w14:paraId="7F7D7E30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 зной и сухость солнечного света.</w:t>
      </w:r>
    </w:p>
    <w:p w14:paraId="45C6F47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(1895)</w:t>
      </w:r>
    </w:p>
    <w:p w14:paraId="04D11203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22"/>
        </w:tabs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стихотворный размер (одним словом).</w:t>
      </w:r>
    </w:p>
    <w:p w14:paraId="475DE86B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правильный вариант рифмовки в стихотворении.</w:t>
      </w:r>
    </w:p>
    <w:p w14:paraId="34DA6D4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перекрёстная</w:t>
      </w:r>
    </w:p>
    <w:p w14:paraId="64B1E7E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кольцевая</w:t>
      </w:r>
    </w:p>
    <w:p w14:paraId="53012C58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парная</w:t>
      </w:r>
    </w:p>
    <w:p w14:paraId="6B634BD0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строках 1-4 наблюдается</w:t>
      </w:r>
    </w:p>
    <w:p w14:paraId="49BB370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градация</w:t>
      </w:r>
    </w:p>
    <w:p w14:paraId="4A78E75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антитеза</w:t>
      </w:r>
    </w:p>
    <w:p w14:paraId="2EC0A45E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эллипсис</w:t>
      </w:r>
    </w:p>
    <w:p w14:paraId="7475231E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22"/>
        </w:tabs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строку, в которой есть сравнение.</w:t>
      </w:r>
    </w:p>
    <w:p w14:paraId="470396D4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Найдите в строках 9-12 изобразительные эпитеты.</w:t>
      </w:r>
    </w:p>
    <w:p w14:paraId="1A152D05">
      <w:pPr>
        <w:pStyle w:val="7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эти эпитеты из данного ниже списка слов.</w:t>
      </w:r>
    </w:p>
    <w:p w14:paraId="1EB5F8D3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center"/>
      </w:pPr>
      <w:r>
        <w:rPr>
          <w:b/>
          <w:bCs/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Кора, груба, морщиниста, красна, так, тепла, солнцем, вся, прогрета,</w:t>
      </w:r>
      <w:r>
        <w:rPr>
          <w:b/>
          <w:bCs/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b/>
          <w:bCs/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кажется, что, пахнет, сосна, зной, сухость, солнечного, света.</w:t>
      </w:r>
    </w:p>
    <w:p w14:paraId="148C4E27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6"/>
        </w:tabs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строке 4 использован троп. Как он называется? Ответьте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одним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словом в именительном падеже, единственном числе.</w:t>
      </w:r>
    </w:p>
    <w:p w14:paraId="107D441D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6"/>
        </w:tabs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Укажите, в какой строке использована литота (преуменьшение).</w:t>
      </w:r>
    </w:p>
    <w:p w14:paraId="0148F618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6"/>
        </w:tabs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строках 3, 7, 11 использована фигура речи. Назовите её. Ответьте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одним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словом в именительном падеже, единственном числе.</w:t>
      </w:r>
    </w:p>
    <w:sectPr>
      <w:headerReference r:id="rId6" w:type="first"/>
      <w:footerReference r:id="rId8" w:type="first"/>
      <w:headerReference r:id="rId5" w:type="default"/>
      <w:footerReference r:id="rId7" w:type="default"/>
      <w:footnotePr>
        <w:numFmt w:val="decimal"/>
      </w:footnotePr>
      <w:pgSz w:w="11900" w:h="16840"/>
      <w:pgMar w:top="1369" w:right="1100" w:bottom="1662" w:left="1094" w:header="0" w:footer="3" w:gutter="0"/>
      <w:pgNumType w:start="1"/>
      <w:cols w:space="720" w:num="1"/>
      <w:titlePg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72654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3740150</wp:posOffset>
              </wp:positionH>
              <wp:positionV relativeFrom="page">
                <wp:posOffset>10079990</wp:posOffset>
              </wp:positionV>
              <wp:extent cx="67310" cy="100330"/>
              <wp:effectExtent l="0" t="0" r="0" b="0"/>
              <wp:wrapNone/>
              <wp:docPr id="41" name="Shap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9CDE20C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41" o:spid="_x0000_s1026" o:spt="202" type="#_x0000_t202" style="position:absolute;left:0pt;margin-left:294.5pt;margin-top:793.7pt;height:7.9pt;width:5.3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UHJlnZ&#10;AAAADQEAAA8AAAAAAAAAAQAgAAAAIgAAAGRycy9kb3ducmV2LnhtbFBLAQIUABQAAAAIAIdO4kDN&#10;rM8wrQEAAHADAAAOAAAAAAAAAAEAIAAAACg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CDE20C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C9F6D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3753485</wp:posOffset>
              </wp:positionH>
              <wp:positionV relativeFrom="page">
                <wp:posOffset>10269220</wp:posOffset>
              </wp:positionV>
              <wp:extent cx="39370" cy="100330"/>
              <wp:effectExtent l="0" t="0" r="0" b="0"/>
              <wp:wrapNone/>
              <wp:docPr id="43" name="Shape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5F3496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43" o:spid="_x0000_s1026" o:spt="202" type="#_x0000_t202" style="position:absolute;left:0pt;margin-left:295.55pt;margin-top:808.6pt;height:7.9pt;width:3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xFAYZtgA&#10;AAANAQAADwAAAAAAAAABACAAAAAiAAAAZHJzL2Rvd25yZXYueG1sUEsBAhQAFAAAAAgAh07iQFLR&#10;YKy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95F3496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68BAD">
    <w:pPr>
      <w:widowControl w:val="0"/>
      <w:spacing w:line="1" w:lineRule="exact"/>
    </w:pPr>
    <w:bookmarkStart w:id="0" w:name="_GoBack"/>
    <w:bookmarkEnd w:id="0"/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1258570</wp:posOffset>
              </wp:positionH>
              <wp:positionV relativeFrom="page">
                <wp:posOffset>454660</wp:posOffset>
              </wp:positionV>
              <wp:extent cx="5017135" cy="286385"/>
              <wp:effectExtent l="0" t="0" r="0" b="0"/>
              <wp:wrapNone/>
              <wp:docPr id="39" name="Shape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7135" cy="2863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72062B2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Всероссийская олимпиада школьников. Литература. 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-202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6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 xml:space="preserve"> учебный год.</w:t>
                          </w:r>
                        </w:p>
                        <w:p w14:paraId="78E931A3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Школьный этап. 7 класс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9" o:spid="_x0000_s1026" o:spt="202" type="#_x0000_t202" style="position:absolute;left:0pt;margin-left:99.1pt;margin-top:35.8pt;height:22.55pt;width:395.0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wqRVttUA&#10;AAAKAQAADwAAAAAAAAABACAAAAAiAAAAZHJzL2Rvd25yZXYueG1sUEsBAhQAFAAAAAgAh07iQIvc&#10;c3awAQAAcgMAAA4AAAAAAAAAAQAgAAAAJA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72062B2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Всероссийская олимпиада школьников. Литература. 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5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-202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6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 xml:space="preserve"> учебный год.</w:t>
                    </w:r>
                  </w:p>
                  <w:p w14:paraId="78E931A3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Школьный этап. 7 класс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25491">
    <w:pPr>
      <w:widowControl w:val="0"/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singleLevel"/>
    <w:tmpl w:val="BF205925"/>
    <w:lvl w:ilvl="0" w:tentative="0">
      <w:start w:val="1"/>
      <w:numFmt w:val="decimal"/>
      <w:lvlText w:val="(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1">
    <w:nsid w:val="CF092B84"/>
    <w:multiLevelType w:val="singleLevel"/>
    <w:tmpl w:val="CF092B84"/>
    <w:lvl w:ilvl="0" w:tentative="0">
      <w:start w:val="1"/>
      <w:numFmt w:val="decimal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2">
    <w:nsid w:val="0053208E"/>
    <w:multiLevelType w:val="singleLevel"/>
    <w:tmpl w:val="0053208E"/>
    <w:lvl w:ilvl="0" w:tentative="0">
      <w:start w:val="6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3">
    <w:nsid w:val="59ADCABA"/>
    <w:multiLevelType w:val="singleLevel"/>
    <w:tmpl w:val="59ADCABA"/>
    <w:lvl w:ilvl="0" w:tentative="0">
      <w:start w:val="13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</w:compat>
  <w:rsids>
    <w:rsidRoot w:val="00000000"/>
    <w:rsid w:val="785114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2">
    <w:name w:val="Default Paragraph Font"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Подпись к картинке_"/>
    <w:basedOn w:val="2"/>
    <w:link w:val="5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5">
    <w:name w:val="Подпись к картинке"/>
    <w:basedOn w:val="1"/>
    <w:link w:val="4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6">
    <w:name w:val="Основной текст_"/>
    <w:basedOn w:val="2"/>
    <w:link w:val="7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7">
    <w:name w:val="Основной текст1"/>
    <w:basedOn w:val="1"/>
    <w:link w:val="6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8">
    <w:name w:val="Колонтитул (2)_"/>
    <w:basedOn w:val="2"/>
    <w:link w:val="9"/>
    <w:uiPriority w:val="0"/>
    <w:rPr>
      <w:rFonts w:ascii="Times New Roman" w:hAnsi="Times New Roman" w:eastAsia="Times New Roman" w:cs="Times New Roman"/>
      <w:sz w:val="20"/>
      <w:szCs w:val="20"/>
      <w:u w:val="none"/>
    </w:rPr>
  </w:style>
  <w:style w:type="paragraph" w:customStyle="1" w:styleId="9">
    <w:name w:val="Колонтитул (2)"/>
    <w:basedOn w:val="1"/>
    <w:link w:val="8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2025-09-24T05:22:15Z</dcterms:created>
  <dc:creator>Vladimir Sperantov</dc:creator>
  <cp:lastModifiedBy>natal</cp:lastModifiedBy>
  <dcterms:modified xsi:type="dcterms:W3CDTF">2025-09-24T05:22:51Z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2EEAD808B2CB4631AAD15A4E366420C4_12</vt:lpwstr>
  </property>
</Properties>
</file>